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2903894D" w:rsidR="00154C1C" w:rsidRPr="00850513" w:rsidRDefault="00F72353" w:rsidP="0002697B">
            <w:r>
              <w:rPr>
                <w:rFonts w:ascii="Segoe UI Semilight" w:hAnsi="Segoe UI Semilight" w:cs="Segoe UI Semilight"/>
                <w:szCs w:val="22"/>
              </w:rPr>
              <w:t>25 RMB 45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2257B975" w14:textId="77777777" w:rsidR="00F72353" w:rsidRDefault="00F72353" w:rsidP="00302D02">
            <w:pPr>
              <w:rPr>
                <w:rFonts w:ascii="Segoe UI Semilight" w:hAnsi="Segoe UI Semilight" w:cs="Segoe UI Semilight"/>
                <w:b/>
                <w:color w:val="FF0000"/>
                <w:szCs w:val="22"/>
              </w:rPr>
            </w:pPr>
            <w:r>
              <w:rPr>
                <w:rFonts w:ascii="Segoe UI Semilight" w:hAnsi="Segoe UI Semilight" w:cs="Segoe UI Semilight"/>
                <w:b/>
                <w:szCs w:val="22"/>
              </w:rPr>
              <w:t>Création d’une PUI automatisée</w:t>
            </w:r>
            <w:r w:rsidRPr="00711497">
              <w:rPr>
                <w:rFonts w:ascii="Segoe UI Semilight" w:hAnsi="Segoe UI Semilight" w:cs="Segoe UI Semilight"/>
                <w:b/>
                <w:color w:val="FF0000"/>
                <w:szCs w:val="22"/>
              </w:rPr>
              <w:t xml:space="preserve"> </w:t>
            </w:r>
          </w:p>
          <w:p w14:paraId="6750DF00" w14:textId="70DD878D" w:rsidR="00711497" w:rsidRPr="00F97BC8" w:rsidRDefault="00711497" w:rsidP="00302D02">
            <w:pPr>
              <w:rPr>
                <w:b/>
              </w:rPr>
            </w:pPr>
            <w:r w:rsidRPr="00711497">
              <w:rPr>
                <w:rFonts w:ascii="Segoe UI Semilight" w:hAnsi="Segoe UI Semilight" w:cs="Segoe UI Semilight"/>
                <w:b/>
                <w:color w:val="FF0000"/>
                <w:szCs w:val="22"/>
              </w:rPr>
              <w:t xml:space="preserve">Lot </w:t>
            </w:r>
            <w:r w:rsidR="00F66C2D">
              <w:rPr>
                <w:rFonts w:ascii="Segoe UI Semilight" w:hAnsi="Segoe UI Semilight" w:cs="Segoe UI Semilight"/>
                <w:b/>
                <w:color w:val="FF0000"/>
                <w:szCs w:val="22"/>
              </w:rPr>
              <w:t>3</w:t>
            </w:r>
            <w:r w:rsidRPr="00711497">
              <w:rPr>
                <w:rFonts w:ascii="Segoe UI Semilight" w:hAnsi="Segoe UI Semilight" w:cs="Segoe UI Semilight"/>
                <w:b/>
                <w:color w:val="FF0000"/>
                <w:szCs w:val="22"/>
              </w:rPr>
              <w:t xml:space="preserve"> : </w:t>
            </w:r>
            <w:r w:rsidR="00F66C2D" w:rsidRPr="00F66C2D">
              <w:rPr>
                <w:rFonts w:ascii="Segoe UI Semilight" w:hAnsi="Segoe UI Semilight" w:cs="Segoe UI Semilight"/>
                <w:b/>
                <w:color w:val="FF0000"/>
                <w:szCs w:val="22"/>
              </w:rPr>
              <w:t>Faux Plafonds - Peinture - Sols Souples</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Avenue du Dr Schaeffner</w:t>
            </w:r>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2246D1">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F56258">
              <w:rPr>
                <w:rFonts w:ascii="Calibri" w:hAnsi="Calibri"/>
              </w:rPr>
            </w:r>
            <w:r w:rsidR="00F56258">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F56258">
              <w:rPr>
                <w:rFonts w:ascii="Calibri" w:hAnsi="Calibri"/>
              </w:rPr>
            </w:r>
            <w:r w:rsidR="00F56258">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M'ENGAGE sans réserves,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51F4AC2B"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483766801"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483766801"/>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6622242E"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F72353">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400B2B55" w:rsidR="00A40496" w:rsidRDefault="00302D02" w:rsidP="00A40496">
      <w:pPr>
        <w:pStyle w:val="Normal2"/>
        <w:ind w:left="0" w:firstLine="0"/>
        <w:rPr>
          <w:rFonts w:ascii="Segoe UI Semilight" w:hAnsi="Segoe UI Semilight" w:cs="Segoe UI Semilight"/>
          <w:szCs w:val="22"/>
        </w:rPr>
      </w:pPr>
      <w:r w:rsidRPr="00302D02">
        <w:rPr>
          <w:rFonts w:ascii="Segoe UI Semilight" w:hAnsi="Segoe UI Semilight" w:cs="Segoe UI Semilight"/>
          <w:szCs w:val="22"/>
        </w:rPr>
        <w:t xml:space="preserve">e délai global d’exécution des travaux est de </w:t>
      </w:r>
      <w:r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Pr="00E46F11">
        <w:rPr>
          <w:rFonts w:ascii="Segoe UI Semilight" w:hAnsi="Segoe UI Semilight" w:cs="Segoe UI Semilight"/>
          <w:b/>
          <w:bCs/>
          <w:szCs w:val="22"/>
        </w:rPr>
        <w:t xml:space="preserve"> mois</w:t>
      </w:r>
      <w:r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lastRenderedPageBreak/>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 payées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77777777"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F72353" w:rsidRPr="00F72353">
        <w:rPr>
          <w:rFonts w:ascii="Segoe UI Semilight" w:hAnsi="Segoe UI Semilight" w:cs="Segoe UI Semilight"/>
          <w:b/>
          <w:szCs w:val="22"/>
        </w:rPr>
        <w:t xml:space="preserve">Création d’une PUI automatisée </w:t>
      </w:r>
    </w:p>
    <w:p w14:paraId="4F718CE8" w14:textId="1D1EC2D9" w:rsidR="00C50BF4" w:rsidRDefault="00F66C2D" w:rsidP="00C50BF4">
      <w:pPr>
        <w:jc w:val="both"/>
        <w:rPr>
          <w:b/>
          <w:color w:val="FF0000"/>
        </w:rPr>
      </w:pPr>
      <w:r w:rsidRPr="00F66C2D">
        <w:rPr>
          <w:b/>
          <w:color w:val="FF0000"/>
        </w:rPr>
        <w:t>Lot 3 : Faux Plafonds - Peinture - Sols Souples</w:t>
      </w:r>
    </w:p>
    <w:p w14:paraId="4025AE7D" w14:textId="77777777" w:rsidR="00F66C2D" w:rsidRPr="00856B78" w:rsidRDefault="00F66C2D" w:rsidP="00C50BF4">
      <w:pPr>
        <w:jc w:val="both"/>
        <w:rPr>
          <w:rFonts w:ascii="Segoe UI Semilight" w:hAnsi="Segoe UI Semilight" w:cs="Segoe UI Semilight"/>
          <w:b/>
          <w:color w:val="FF0000"/>
          <w:szCs w:val="22"/>
          <w:lang w:val="en-US"/>
        </w:rPr>
      </w:pPr>
    </w:p>
    <w:p w14:paraId="52377387" w14:textId="54070EAC"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H23828</w:t>
      </w:r>
    </w:p>
    <w:p w14:paraId="3457D451" w14:textId="77777777" w:rsidR="00704FAB" w:rsidRPr="00856B78" w:rsidRDefault="00704FAB" w:rsidP="00FE42CB">
      <w:pPr>
        <w:jc w:val="both"/>
        <w:rPr>
          <w:rFonts w:ascii="Segoe UI Semilight" w:hAnsi="Segoe UI Semilight" w:cs="Segoe UI Semilight"/>
          <w:lang w:val="en-US"/>
        </w:rPr>
      </w:pPr>
    </w:p>
    <w:p w14:paraId="2878EBD6" w14:textId="5CE3A39C"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2246D1">
        <w:rPr>
          <w:rFonts w:ascii="Segoe UI Semilight" w:hAnsi="Segoe UI Semilight" w:cs="Segoe UI Semilight"/>
          <w:szCs w:val="22"/>
        </w:rPr>
        <w:t>25 RMB 45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1EA87AFE" w:rsidR="009B473B" w:rsidRDefault="00F72353" w:rsidP="009B473B">
          <w:pPr>
            <w:pStyle w:val="Pieddepage"/>
            <w:jc w:val="center"/>
            <w:rPr>
              <w:rFonts w:cs="Segoe UI"/>
              <w:sz w:val="14"/>
              <w:szCs w:val="16"/>
              <w:lang w:val="en-GB"/>
            </w:rPr>
          </w:pPr>
          <w:r w:rsidRPr="00F72353">
            <w:rPr>
              <w:rFonts w:cs="Segoe UI"/>
              <w:sz w:val="14"/>
              <w:szCs w:val="16"/>
            </w:rPr>
            <w:t>25 RMB 45 TVX</w:t>
          </w:r>
        </w:p>
      </w:tc>
      <w:tc>
        <w:tcPr>
          <w:tcW w:w="5716" w:type="dxa"/>
          <w:vAlign w:val="center"/>
        </w:tcPr>
        <w:p w14:paraId="2F664237" w14:textId="77777777" w:rsidR="00F72353" w:rsidRDefault="00F72353" w:rsidP="009B473B">
          <w:pPr>
            <w:pStyle w:val="Pieddepage"/>
            <w:jc w:val="center"/>
            <w:rPr>
              <w:rFonts w:cs="Segoe UI"/>
              <w:sz w:val="14"/>
              <w:szCs w:val="16"/>
            </w:rPr>
          </w:pPr>
          <w:r w:rsidRPr="00F72353">
            <w:rPr>
              <w:rFonts w:cs="Segoe UI"/>
              <w:sz w:val="14"/>
              <w:szCs w:val="16"/>
            </w:rPr>
            <w:t xml:space="preserve">Création d’une PUI automatisée </w:t>
          </w:r>
        </w:p>
        <w:p w14:paraId="7AF5D111" w14:textId="761FB121" w:rsidR="00302D02" w:rsidRDefault="00F66C2D" w:rsidP="009B473B">
          <w:pPr>
            <w:pStyle w:val="Pieddepage"/>
            <w:jc w:val="center"/>
            <w:rPr>
              <w:rFonts w:cs="Segoe UI"/>
              <w:sz w:val="14"/>
              <w:szCs w:val="16"/>
            </w:rPr>
          </w:pPr>
          <w:r w:rsidRPr="00F66C2D">
            <w:rPr>
              <w:rFonts w:cs="Segoe UI"/>
              <w:color w:val="FF0000"/>
              <w:sz w:val="14"/>
              <w:szCs w:val="16"/>
            </w:rPr>
            <w:t>Lot 3 : Faux Plafonds - Peinture - Sols Souples</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2B03846F" w:rsidR="009B473B" w:rsidRDefault="00F72353" w:rsidP="009B473B">
          <w:pPr>
            <w:pStyle w:val="Pieddepage"/>
            <w:jc w:val="center"/>
            <w:rPr>
              <w:rFonts w:cs="Segoe UI"/>
              <w:sz w:val="14"/>
              <w:szCs w:val="16"/>
            </w:rPr>
          </w:pPr>
          <w:r>
            <w:rPr>
              <w:rFonts w:cs="Segoe UI"/>
              <w:sz w:val="14"/>
              <w:szCs w:val="16"/>
            </w:rPr>
            <w:t>Septembre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A4394"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1" w:cryptProviderType="rsaAES" w:cryptAlgorithmClass="hash" w:cryptAlgorithmType="typeAny" w:cryptAlgorithmSid="14" w:cryptSpinCount="100000" w:hash="7hxSYwVMQy1JO/ElfSHI7wXzFZQPnpnfCue5b+jB7J+kx8l2T5v9mPVSLTPKqwDrV8u21tfifVSva1ZBoZTFtw==" w:salt="LMEEIAchiT7gJtWLVlmfS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46D1"/>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053A"/>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32C8"/>
    <w:rsid w:val="003F7CA3"/>
    <w:rsid w:val="00405581"/>
    <w:rsid w:val="0040749F"/>
    <w:rsid w:val="00410D8D"/>
    <w:rsid w:val="00412B90"/>
    <w:rsid w:val="00415BB7"/>
    <w:rsid w:val="0041735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D396B"/>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8F6"/>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6C2D"/>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879</Words>
  <Characters>4805</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5673</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2025-09-29T11:32:00Z</dcterms:created>
  <dcterms:modified xsi:type="dcterms:W3CDTF">2025-09-29T11:32:00Z</dcterms:modified>
</cp:coreProperties>
</file>